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6jijd7r2tpvp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Employee Pulse Survey Template: Post-Training</w:t>
      </w:r>
    </w:p>
    <w:p w14:paraId="00000003">
      <w:pPr>
        <w:pageBreakBefore w:val="0"/>
        <w:jc w:val="center"/>
        <w:rPr>
          <w:rFonts w:ascii="Cambria" w:hAnsi="Cambria" w:eastAsia="Cambria" w:cs="Cambria"/>
          <w:color w:val="1155CC"/>
          <w:sz w:val="28"/>
          <w:szCs w:val="28"/>
        </w:rPr>
      </w:pPr>
    </w:p>
    <w:p w14:paraId="00000004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Use this template if you would like to evaluate the effectiveness of your learning and development initiatives or compare across several programs. </w:t>
      </w:r>
    </w:p>
    <w:p w14:paraId="00000005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0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This pulse survey will elicit feedback that can also help improve and optimize your learning programs over time.</w:t>
      </w:r>
    </w:p>
    <w:p w14:paraId="0000000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0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Overall, on a scale from 1 to 5, how would you rate this training session?</w:t>
      </w:r>
    </w:p>
    <w:p w14:paraId="00000009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872"/>
        <w:gridCol w:w="1872"/>
        <w:gridCol w:w="1872"/>
        <w:gridCol w:w="1872"/>
        <w:gridCol w:w="1872"/>
      </w:tblGrid>
      <w:tr w14:paraId="1FEF26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A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B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C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D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E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</w:tr>
    </w:tbl>
    <w:p w14:paraId="0000000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Overall, on a scale from 1 to 5, how would you rate the effectiveness of the instructor(s)?</w:t>
      </w:r>
    </w:p>
    <w:p w14:paraId="00000011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872"/>
        <w:gridCol w:w="1872"/>
        <w:gridCol w:w="1872"/>
        <w:gridCol w:w="1872"/>
        <w:gridCol w:w="1872"/>
      </w:tblGrid>
      <w:tr w14:paraId="246D2A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12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13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14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15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16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</w:tr>
    </w:tbl>
    <w:p w14:paraId="0000001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The objectives of the training were clearly defined.</w:t>
      </w:r>
    </w:p>
    <w:p w14:paraId="0000001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A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1B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1C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1D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1E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1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What did you find most effective about this training session?</w:t>
      </w:r>
    </w:p>
    <w:p w14:paraId="00000021">
      <w:pPr>
        <w:pageBreakBefore w:val="0"/>
        <w:ind w:left="0" w:firstLine="0"/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0F565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2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24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5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The materials (e.g., PPTs, handouts, videos, etc.) used in the training were appropriate for this subject.</w:t>
      </w:r>
    </w:p>
    <w:p w14:paraId="0000002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7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28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29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2A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2B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2C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How can we make this training session more beneficial for future attendees?</w:t>
      </w:r>
    </w:p>
    <w:p w14:paraId="0000002E">
      <w:pPr>
        <w:pageBreakBefore w:val="0"/>
        <w:ind w:left="0" w:firstLine="0"/>
        <w:rPr>
          <w:rFonts w:ascii="Cambria" w:hAnsi="Cambria" w:eastAsia="Cambria" w:cs="Cambria"/>
          <w:sz w:val="24"/>
          <w:szCs w:val="24"/>
        </w:rPr>
      </w:pPr>
    </w:p>
    <w:tbl>
      <w:tblPr>
        <w:tblStyle w:val="16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708B45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2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3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31">
      <w:pPr>
        <w:pageBreakBefore w:val="0"/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3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can start implementing the training and lessons learned immediately in my work.</w:t>
      </w:r>
    </w:p>
    <w:p w14:paraId="00000034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5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6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7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8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9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There was an adequate opportunity for questions and interactions.</w:t>
      </w:r>
    </w:p>
    <w:p w14:paraId="0000003C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D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E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F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0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1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The time allotted for the training was sufficient.</w:t>
      </w:r>
    </w:p>
    <w:p w14:paraId="00000044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7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8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9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Is there anything else you would like to add?</w:t>
      </w:r>
    </w:p>
    <w:p w14:paraId="0000004C">
      <w:pPr>
        <w:pageBreakBefore w:val="0"/>
      </w:pPr>
    </w:p>
    <w:tbl>
      <w:tblPr>
        <w:tblStyle w:val="17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B9B0F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  <w:p w14:paraId="0000004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</w:tr>
    </w:tbl>
    <w:p w14:paraId="0000004F">
      <w:pPr>
        <w:pageBreakBefore w:val="0"/>
      </w:pPr>
    </w:p>
    <w:p w14:paraId="00000050">
      <w:pPr>
        <w:pageBreakBefore w:val="0"/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1" w:fontKey="{7ACD457B-8F30-48AE-A197-C0800ADE5D18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A665F843-91B0-42B6-9210-26BA53F9144D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4EC90134-0263-418E-91AA-4066E55FF9A0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3499EA29-90D7-4233-B7E0-D87E67B20F84}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5" w:fontKey="{B4621A73-F3AF-412F-A3E2-DF37838254FA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6" w:fontKey="{2776126E-C047-4059-93BA-551A2522FB9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3859421C"/>
    <w:rsid w:val="3D033D65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  <w:style w:type="table" w:customStyle="1" w:styleId="16">
    <w:name w:val="_Style 13"/>
    <w:basedOn w:val="12"/>
    <w:uiPriority w:val="0"/>
  </w:style>
  <w:style w:type="table" w:customStyle="1" w:styleId="17">
    <w:name w:val="_Style 14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2026-03-03T06:12:00Z</dcterms:created>
  <dc:creator>ashvini</dc:creator>
  <cp:lastModifiedBy>Ashvini chelani</cp:lastModifiedBy>
  <dcterms:modified xsi:type="dcterms:W3CDTF">2026-03-03T06:41:20Z</dcterms:modified>
</cp:coreProperties>
</file>